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58436638" name="019dd3f6-ecd2-74a1-8fc6-98db2a542c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2408749" name="019dd3f6-ecd2-74a1-8fc6-98db2a542c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95419401" name="019dd412-3a6d-741c-b05d-dcaae84059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3002453" name="019dd412-3a6d-741c-b05d-dcaae84059c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Sockel/ Badewanne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601803" name="019dd433-24ca-7c49-a5a3-46fa8a9b17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4766028" name="019dd433-24ca-7c49-a5a3-46fa8a9b177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06466770" name="019dd436-100d-7949-a060-f05a390743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125580" name="019dd436-100d-7949-a060-f05a390743a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93161653" name="019dd3fa-afb3-7783-acfc-ece7260e81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507954" name="019dd3fa-afb3-7783-acfc-ece7260e81c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81447641" name="019dd437-5efa-7700-82db-9905a25400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4368523" name="019dd437-5efa-7700-82db-9905a254004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70378649" name="019dd445-d1a1-736e-829f-3f2fa55296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8661754" name="019dd445-d1a1-736e-829f-3f2fa55296a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20399767" name="019dd3fc-3fbc-71dc-aefd-e432c2e84e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841284" name="019dd3fc-3fbc-71dc-aefd-e432c2e84e4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03886344" name="019dd438-cc4b-7b1f-8464-c39b834070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0491035" name="019dd438-cc4b-7b1f-8464-c39b834070e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Gang/ Schlafzimmer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26279425" name="019dd449-b1a9-7092-81a3-245c0b6fd1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8825793" name="019dd449-b1a9-7092-81a3-245c0b6fd18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12375805" name="019dd3fd-9d62-756d-ba74-5cfac7e51c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3293258" name="019dd3fd-9d62-756d-ba74-5cfac7e51c5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1118764" name="019dd431-770e-7efa-b4b4-fcdafe9538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6791393" name="019dd431-770e-7efa-b4b4-fcdafe95381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96008461" name="019dd40f-a318-798a-b39f-ffef9785b4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513293" name="019dd40f-a318-798a-b39f-ffef9785b4b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86709260" name="019dd41f-f242-7538-9cf2-d16bc02172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9918511" name="019dd41f-f242-7538-9cf2-d16bc02172a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719532540" name="019dd43a-0bac-7108-b0cb-3a5303b80c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5834718" name="019dd43a-0bac-7108-b0cb-3a5303b80c8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83014232" name="019dd43d-0330-7b5a-bb31-08b5bad1e8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336928" name="019dd43d-0330-7b5a-bb31-08b5bad1e86a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Gang/ Schlafzimmer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91890539" name="019dd43f-5e40-7ee2-a647-5d01623735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5219448" name="019dd43f-5e40-7ee2-a647-5d0162373525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2OG, vorne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Holzboden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0422410" name="019dd44d-d9be-75c3-b8f5-7ae7aa149d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2062185" name="019dd44d-d9be-75c3-b8f5-7ae7aa149d5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2989615" name="019dd41e-bf8a-7a03-b440-369cab7f8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5412161" name="019dd41e-bf8a-7a03-b440-369cab7f8c6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Enzenbühlstrasse 77, 8008 Zürich </w:t>
          </w:r>
        </w:p>
        <w:p>
          <w:pPr>
            <w:spacing w:before="0" w:after="0"/>
          </w:pPr>
          <w:r>
            <w:t>DN 885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